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5679A" w:rsidRDefault="00000000" w14:paraId="423563ED" w14:textId="77777777">
      <w:pPr>
        <w:pStyle w:val="Overskrift1"/>
        <w:rPr>
          <w:lang w:val="da-DK"/>
        </w:rPr>
      </w:pPr>
      <w:r w:rsidRPr="00C83061">
        <w:rPr>
          <w:lang w:val="da-DK"/>
        </w:rPr>
        <w:t>Opgave: Islam og sundhed – forståelse, marginalisering og professionel praksis</w:t>
      </w:r>
    </w:p>
    <w:p w:rsidR="00C83061" w:rsidP="00C83061" w:rsidRDefault="00C83061" w14:paraId="2CB1903E" w14:textId="77777777">
      <w:pPr>
        <w:rPr>
          <w:lang w:val="da-DK"/>
        </w:rPr>
      </w:pPr>
    </w:p>
    <w:p w:rsidRPr="00C83061" w:rsidR="00C83061" w:rsidP="00C83061" w:rsidRDefault="00C83061" w14:paraId="173D3F84" w14:textId="77777777">
      <w:pPr>
        <w:rPr>
          <w:b/>
          <w:bCs/>
          <w:i/>
          <w:iCs/>
          <w:sz w:val="24"/>
          <w:szCs w:val="24"/>
          <w:lang w:val="da-DK"/>
        </w:rPr>
      </w:pPr>
      <w:r w:rsidRPr="00C83061">
        <w:rPr>
          <w:b/>
          <w:bCs/>
          <w:sz w:val="24"/>
          <w:szCs w:val="24"/>
          <w:lang w:val="da-DK"/>
        </w:rPr>
        <w:t xml:space="preserve">Læs først artiklen </w:t>
      </w:r>
      <w:r w:rsidRPr="00C83061">
        <w:rPr>
          <w:b/>
          <w:bCs/>
          <w:i/>
          <w:iCs/>
          <w:sz w:val="24"/>
          <w:szCs w:val="24"/>
          <w:lang w:val="da-DK"/>
        </w:rPr>
        <w:t>Grundlæggende doktriner i islam</w:t>
      </w:r>
    </w:p>
    <w:p w:rsidRPr="00C83061" w:rsidR="00E5679A" w:rsidRDefault="00000000" w14:paraId="15475D42" w14:textId="77777777">
      <w:pPr>
        <w:pStyle w:val="Overskrift2"/>
        <w:rPr>
          <w:lang w:val="da-DK"/>
        </w:rPr>
      </w:pPr>
      <w:r w:rsidRPr="00C83061">
        <w:rPr>
          <w:lang w:val="da-DK"/>
        </w:rPr>
        <w:t>Del 1: Redegørende spørgsmål</w:t>
      </w:r>
    </w:p>
    <w:p w:rsidRPr="00A60069" w:rsidR="00E5679A" w:rsidP="00A60069" w:rsidRDefault="00A60069" w14:paraId="6DD15E80" w14:textId="43B87BD3">
      <w:pPr>
        <w:rPr>
          <w:lang w:val="da-DK"/>
        </w:rPr>
      </w:pPr>
      <w:r w:rsidRPr="00A60069">
        <w:rPr>
          <w:lang w:val="da-DK"/>
        </w:rPr>
        <w:t>1.</w:t>
      </w:r>
      <w:r>
        <w:rPr>
          <w:lang w:val="da-DK"/>
        </w:rPr>
        <w:t xml:space="preserve"> </w:t>
      </w:r>
      <w:r w:rsidRPr="00A60069">
        <w:rPr>
          <w:lang w:val="da-DK"/>
        </w:rPr>
        <w:t>Hv</w:t>
      </w:r>
      <w:r w:rsidRPr="00A60069" w:rsidR="00C83061">
        <w:rPr>
          <w:lang w:val="da-DK"/>
        </w:rPr>
        <w:t>or stammer artiklen fra – f</w:t>
      </w:r>
      <w:r w:rsidRPr="00A60069">
        <w:rPr>
          <w:lang w:val="da-DK"/>
        </w:rPr>
        <w:t>å</w:t>
      </w:r>
      <w:r w:rsidRPr="00A60069" w:rsidR="00C83061">
        <w:rPr>
          <w:lang w:val="da-DK"/>
        </w:rPr>
        <w:t>r vi et inde- eller udefra-syn på islam</w:t>
      </w:r>
      <w:r w:rsidRPr="00A60069">
        <w:rPr>
          <w:lang w:val="da-DK"/>
        </w:rPr>
        <w:t>?</w:t>
      </w:r>
    </w:p>
    <w:p w:rsidRPr="00A60069" w:rsidR="00A60069" w:rsidP="00A60069" w:rsidRDefault="00A60069" w14:paraId="66E51828" w14:textId="0106FF0F">
      <w:pPr>
        <w:rPr>
          <w:lang w:val="da-DK"/>
        </w:rPr>
      </w:pPr>
      <w:r>
        <w:rPr>
          <w:lang w:val="da-DK"/>
        </w:rPr>
        <w:t xml:space="preserve">2. Hvilke af dimensionerne fra </w:t>
      </w:r>
      <w:proofErr w:type="spellStart"/>
      <w:r>
        <w:rPr>
          <w:lang w:val="da-DK"/>
        </w:rPr>
        <w:t>Ninian</w:t>
      </w:r>
      <w:proofErr w:type="spellEnd"/>
      <w:r>
        <w:rPr>
          <w:lang w:val="da-DK"/>
        </w:rPr>
        <w:t xml:space="preserve"> </w:t>
      </w:r>
      <w:proofErr w:type="spellStart"/>
      <w:r>
        <w:rPr>
          <w:lang w:val="da-DK"/>
        </w:rPr>
        <w:t>Smarts</w:t>
      </w:r>
      <w:proofErr w:type="spellEnd"/>
      <w:r>
        <w:rPr>
          <w:lang w:val="da-DK"/>
        </w:rPr>
        <w:t xml:space="preserve"> model kommer artiklen ind på? </w:t>
      </w:r>
    </w:p>
    <w:p w:rsidRPr="00C83061" w:rsidR="00E5679A" w:rsidRDefault="00A60069" w14:paraId="1423572E" w14:textId="631A41F3">
      <w:pPr>
        <w:rPr>
          <w:lang w:val="da-DK"/>
        </w:rPr>
      </w:pPr>
      <w:r>
        <w:rPr>
          <w:lang w:val="da-DK"/>
        </w:rPr>
        <w:t>3</w:t>
      </w:r>
      <w:r w:rsidRPr="00C83061">
        <w:rPr>
          <w:lang w:val="da-DK"/>
        </w:rPr>
        <w:t>. Hvad er de fem søjler i islam?</w:t>
      </w:r>
    </w:p>
    <w:p w:rsidRPr="00C83061" w:rsidR="00E5679A" w:rsidRDefault="00A60069" w14:paraId="2AD42ACC" w14:textId="7C9ED00D">
      <w:pPr>
        <w:rPr>
          <w:lang w:val="da-DK"/>
        </w:rPr>
      </w:pPr>
      <w:r>
        <w:rPr>
          <w:lang w:val="da-DK"/>
        </w:rPr>
        <w:t>4</w:t>
      </w:r>
      <w:r w:rsidRPr="00C83061">
        <w:rPr>
          <w:lang w:val="da-DK"/>
        </w:rPr>
        <w:t>. Hvordan forholder islam sig til moderne sundhedsspørgsmål som abort og medicin?</w:t>
      </w:r>
    </w:p>
    <w:p w:rsidRPr="00C83061" w:rsidR="00E5679A" w:rsidRDefault="00A60069" w14:paraId="287A9898" w14:textId="6046EDD5">
      <w:pPr>
        <w:rPr>
          <w:lang w:val="da-DK"/>
        </w:rPr>
      </w:pPr>
      <w:r>
        <w:rPr>
          <w:lang w:val="da-DK"/>
        </w:rPr>
        <w:t>5</w:t>
      </w:r>
      <w:r w:rsidRPr="00C83061">
        <w:rPr>
          <w:lang w:val="da-DK"/>
        </w:rPr>
        <w:t>. Hvad er sharia, og hvordan påvirker det muslimers liv i Danmark?</w:t>
      </w:r>
    </w:p>
    <w:p w:rsidRPr="00C83061" w:rsidR="00E5679A" w:rsidRDefault="00A60069" w14:paraId="023CD9D0" w14:textId="6ABDDF42">
      <w:pPr>
        <w:rPr>
          <w:lang w:val="da-DK"/>
        </w:rPr>
      </w:pPr>
      <w:r>
        <w:rPr>
          <w:lang w:val="da-DK"/>
        </w:rPr>
        <w:t>6</w:t>
      </w:r>
      <w:r w:rsidRPr="00C83061">
        <w:rPr>
          <w:lang w:val="da-DK"/>
        </w:rPr>
        <w:t>. Hvilke udfordringer kan der være, når en muslim skal bede under en hospitalsindlæggelse?</w:t>
      </w:r>
    </w:p>
    <w:p w:rsidRPr="00C83061" w:rsidR="00E5679A" w:rsidRDefault="00A60069" w14:paraId="737CA4D3" w14:textId="32560B07">
      <w:pPr>
        <w:rPr>
          <w:lang w:val="da-DK"/>
        </w:rPr>
      </w:pPr>
      <w:r>
        <w:rPr>
          <w:lang w:val="da-DK"/>
        </w:rPr>
        <w:t>7</w:t>
      </w:r>
      <w:r w:rsidRPr="00C83061">
        <w:rPr>
          <w:lang w:val="da-DK"/>
        </w:rPr>
        <w:t>. Hvad betyder ramadanen for muslimers hverdag og sundhed?</w:t>
      </w:r>
    </w:p>
    <w:p w:rsidRPr="00C83061" w:rsidR="00E5679A" w:rsidRDefault="00A60069" w14:paraId="0FCC2F90" w14:textId="3D8CCE35">
      <w:pPr>
        <w:rPr>
          <w:lang w:val="da-DK"/>
        </w:rPr>
      </w:pPr>
      <w:r w:rsidRPr="1FE839C3" w:rsidR="4F717317">
        <w:rPr>
          <w:lang w:val="da-DK"/>
        </w:rPr>
        <w:t>8</w:t>
      </w:r>
      <w:r w:rsidRPr="1FE839C3" w:rsidR="4F717317">
        <w:rPr>
          <w:lang w:val="da-DK"/>
        </w:rPr>
        <w:t>. Hvad er forskellen på Koranen og Hadith?</w:t>
      </w:r>
    </w:p>
    <w:p w:rsidR="1FE839C3" w:rsidP="1FE839C3" w:rsidRDefault="1FE839C3" w14:paraId="678B5BBF" w14:textId="46D04478">
      <w:pPr>
        <w:pStyle w:val="Overskrift2"/>
        <w:rPr>
          <w:lang w:val="da-DK"/>
        </w:rPr>
      </w:pPr>
    </w:p>
    <w:p w:rsidRPr="00C83061" w:rsidR="00E5679A" w:rsidRDefault="00000000" w14:paraId="274969ED" w14:textId="77777777">
      <w:pPr>
        <w:pStyle w:val="Overskrift2"/>
        <w:rPr>
          <w:lang w:val="da-DK"/>
        </w:rPr>
      </w:pPr>
      <w:r w:rsidRPr="00C83061">
        <w:rPr>
          <w:lang w:val="da-DK"/>
        </w:rPr>
        <w:t>Del 2: Case – Sygeplejersker i mødet med islam og marginalisering</w:t>
      </w:r>
    </w:p>
    <w:p w:rsidRPr="00C83061" w:rsidR="00E5679A" w:rsidRDefault="00000000" w14:paraId="46716EEE" w14:textId="77777777">
      <w:pPr>
        <w:rPr>
          <w:lang w:val="da-DK"/>
        </w:rPr>
      </w:pPr>
      <w:r w:rsidRPr="00C83061">
        <w:rPr>
          <w:lang w:val="da-DK"/>
        </w:rPr>
        <w:t>Du er sygeplejerske. En mand, Ali, med pakistansk baggrund er indlagt med mavesår og diabetes. Det er ramadan, og han vil ikke tage sin medicin i dagtimerne. Han beder flere gange om dagen og vil gerne have sin seng vendt mod Mekka. Han har en arabisk bog liggende, som du tror er Koranen.</w:t>
      </w:r>
      <w:r w:rsidRPr="00C83061">
        <w:rPr>
          <w:lang w:val="da-DK"/>
        </w:rPr>
        <w:br/>
      </w:r>
      <w:r w:rsidRPr="00C83061">
        <w:rPr>
          <w:lang w:val="da-DK"/>
        </w:rPr>
        <w:br/>
      </w:r>
      <w:r w:rsidRPr="00C83061">
        <w:rPr>
          <w:lang w:val="da-DK"/>
        </w:rPr>
        <w:t>Hans søn fortæller, at Ali føler sig misforstået og udenfor i det danske samfund. Han har tidligere talt med en gruppe, der siger, man skal kæmpe mod 'vestlig dekadence' (det betyder, at de synes vestlige samfund har dårlige værdier – fx at folk tænker for meget på penge og sig selv og ikke på tro og fællesskab).</w:t>
      </w:r>
    </w:p>
    <w:p w:rsidRPr="00C83061" w:rsidR="00E5679A" w:rsidRDefault="00000000" w14:paraId="08B98565" w14:textId="77777777">
      <w:pPr>
        <w:pStyle w:val="Overskrift3"/>
        <w:rPr>
          <w:lang w:val="da-DK"/>
        </w:rPr>
      </w:pPr>
      <w:r w:rsidRPr="00C83061">
        <w:rPr>
          <w:lang w:val="da-DK"/>
        </w:rPr>
        <w:t>Diskussionsspørgsmål</w:t>
      </w:r>
    </w:p>
    <w:p w:rsidR="00A60069" w:rsidP="1FE839C3" w:rsidRDefault="00A60069" w14:paraId="027D9AB9" w14:textId="603395BC">
      <w:pPr>
        <w:pStyle w:val="Listeafsnit"/>
        <w:numPr>
          <w:ilvl w:val="0"/>
          <w:numId w:val="11"/>
        </w:numPr>
        <w:rPr>
          <w:lang w:val="da-DK"/>
        </w:rPr>
      </w:pPr>
      <w:r w:rsidRPr="1FE839C3" w:rsidR="4F717317">
        <w:rPr>
          <w:lang w:val="da-DK"/>
        </w:rPr>
        <w:t xml:space="preserve">Virker Ali til at have et </w:t>
      </w:r>
      <w:r w:rsidRPr="1FE839C3" w:rsidR="4F717317">
        <w:rPr>
          <w:i w:val="1"/>
          <w:iCs w:val="1"/>
          <w:lang w:val="da-DK"/>
        </w:rPr>
        <w:t>minimalistisk</w:t>
      </w:r>
      <w:r w:rsidRPr="1FE839C3" w:rsidR="4F717317">
        <w:rPr>
          <w:lang w:val="da-DK"/>
        </w:rPr>
        <w:t xml:space="preserve"> eller </w:t>
      </w:r>
      <w:r w:rsidRPr="1FE839C3" w:rsidR="4F717317">
        <w:rPr>
          <w:i w:val="1"/>
          <w:iCs w:val="1"/>
          <w:lang w:val="da-DK"/>
        </w:rPr>
        <w:t>maksimalistisk</w:t>
      </w:r>
      <w:r w:rsidRPr="1FE839C3" w:rsidR="4F717317">
        <w:rPr>
          <w:lang w:val="da-DK"/>
        </w:rPr>
        <w:t xml:space="preserve"> forhold til sin religion?</w:t>
      </w:r>
    </w:p>
    <w:p w:rsidRPr="00C83061" w:rsidR="00E5679A" w:rsidP="1FE839C3" w:rsidRDefault="00000000" w14:paraId="503F1A81" w14:textId="5DCFA86F">
      <w:pPr>
        <w:pStyle w:val="Listeafsnit"/>
        <w:numPr>
          <w:ilvl w:val="0"/>
          <w:numId w:val="11"/>
        </w:numPr>
        <w:rPr>
          <w:lang w:val="da-DK"/>
        </w:rPr>
      </w:pPr>
      <w:r w:rsidRPr="1FE839C3" w:rsidR="0E408575">
        <w:rPr>
          <w:lang w:val="da-DK"/>
        </w:rPr>
        <w:t>Synes du, det er rimeligt, at hospitalet skal tage hensyn til Alis religion? Hvorfor eller hvorfor ikke?</w:t>
      </w:r>
    </w:p>
    <w:p w:rsidRPr="00C83061" w:rsidR="00E5679A" w:rsidP="1FE839C3" w:rsidRDefault="00000000" w14:paraId="5D12A52C" w14:textId="77777777">
      <w:pPr>
        <w:pStyle w:val="Listeafsnit"/>
        <w:numPr>
          <w:ilvl w:val="0"/>
          <w:numId w:val="11"/>
        </w:numPr>
        <w:rPr>
          <w:lang w:val="da-DK"/>
        </w:rPr>
      </w:pPr>
      <w:r w:rsidRPr="1FE839C3" w:rsidR="0E408575">
        <w:rPr>
          <w:lang w:val="da-DK"/>
        </w:rPr>
        <w:t>Hvad betyder det for Ali, hvis han føler sig misforstået og udenfor?</w:t>
      </w:r>
    </w:p>
    <w:p w:rsidRPr="00C83061" w:rsidR="00E5679A" w:rsidP="1FE839C3" w:rsidRDefault="00000000" w14:paraId="2F576872" w14:textId="77777777">
      <w:pPr>
        <w:pStyle w:val="Listeafsnit"/>
        <w:numPr>
          <w:ilvl w:val="0"/>
          <w:numId w:val="11"/>
        </w:numPr>
        <w:rPr>
          <w:lang w:val="da-DK"/>
        </w:rPr>
      </w:pPr>
      <w:r w:rsidRPr="1FE839C3" w:rsidR="0E408575">
        <w:rPr>
          <w:lang w:val="da-DK"/>
        </w:rPr>
        <w:t>Hvordan kan man som sygeplejerske balancere mellem faglighed og respekt for tro?</w:t>
      </w:r>
    </w:p>
    <w:sectPr w:rsidRPr="00C83061" w:rsidR="00E5679A" w:rsidSect="00034616">
      <w:pgSz w:w="12240" w:h="15840" w:orient="portrait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10">
    <w:nsid w:val="a712d30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Opstilling-talellerbogst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Opstilling-talellerbogst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Opstilling-punkttegn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Opstilling-punkttegn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Opstilling-talellerbogs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Opstilling-punkttegn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9" w15:restartNumberingAfterBreak="0">
    <w:nsid w:val="392C7DD9"/>
    <w:multiLevelType w:val="hybridMultilevel"/>
    <w:tmpl w:val="461E726A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1">
    <w:abstractNumId w:val="10"/>
  </w:num>
  <w:num w:numId="1" w16cid:durableId="463549023">
    <w:abstractNumId w:val="8"/>
  </w:num>
  <w:num w:numId="2" w16cid:durableId="1774591169">
    <w:abstractNumId w:val="6"/>
  </w:num>
  <w:num w:numId="3" w16cid:durableId="825046488">
    <w:abstractNumId w:val="5"/>
  </w:num>
  <w:num w:numId="4" w16cid:durableId="349767381">
    <w:abstractNumId w:val="4"/>
  </w:num>
  <w:num w:numId="5" w16cid:durableId="735470344">
    <w:abstractNumId w:val="7"/>
  </w:num>
  <w:num w:numId="6" w16cid:durableId="1723947181">
    <w:abstractNumId w:val="3"/>
  </w:num>
  <w:num w:numId="7" w16cid:durableId="344022043">
    <w:abstractNumId w:val="2"/>
  </w:num>
  <w:num w:numId="8" w16cid:durableId="1236664691">
    <w:abstractNumId w:val="1"/>
  </w:num>
  <w:num w:numId="9" w16cid:durableId="600338035">
    <w:abstractNumId w:val="0"/>
  </w:num>
  <w:num w:numId="10" w16cid:durableId="1947272215">
    <w:abstractNumId w:val="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0000"/>
    <w:rsid w:val="00034616"/>
    <w:rsid w:val="0006063C"/>
    <w:rsid w:val="0015074B"/>
    <w:rsid w:val="0029639D"/>
    <w:rsid w:val="00326F90"/>
    <w:rsid w:val="005A69C6"/>
    <w:rsid w:val="00A60069"/>
    <w:rsid w:val="00AA1D8D"/>
    <w:rsid w:val="00B47730"/>
    <w:rsid w:val="00C83061"/>
    <w:rsid w:val="00CB0664"/>
    <w:rsid w:val="00E50D87"/>
    <w:rsid w:val="00E5679A"/>
    <w:rsid w:val="00FC693F"/>
    <w:rsid w:val="0E408575"/>
    <w:rsid w:val="1FE839C3"/>
    <w:rsid w:val="4F71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6DFAA2"/>
  <w14:defaultImageDpi w14:val="300"/>
  <w15:docId w15:val="{90C4759F-D1D3-414F-88FC-EBE33285B78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C693F"/>
  </w:style>
  <w:style w:type="paragraph" w:styleId="Overskrift1">
    <w:name w:val="heading 1"/>
    <w:basedOn w:val="Normal"/>
    <w:next w:val="Normal"/>
    <w:link w:val="Overskrift1Teg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Standardskrifttypeiafsnit" w:default="1">
    <w:name w:val="Default Paragraph Font"/>
    <w:uiPriority w:val="1"/>
    <w:semiHidden/>
    <w:unhideWhenUsed/>
  </w:style>
  <w:style w:type="table" w:styleId="Tabel-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oversigt" w:default="1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SidehovedTegn" w:customStyle="1">
    <w:name w:val="Sidehoved Tegn"/>
    <w:basedOn w:val="Standardskrifttypeiafsnit"/>
    <w:link w:val="Sidehoved"/>
    <w:uiPriority w:val="99"/>
    <w:rsid w:val="00E618BF"/>
  </w:style>
  <w:style w:type="paragraph" w:styleId="Sidefod">
    <w:name w:val="footer"/>
    <w:basedOn w:val="Normal"/>
    <w:link w:val="Sidefod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SidefodTegn" w:customStyle="1">
    <w:name w:val="Sidefod Tegn"/>
    <w:basedOn w:val="Standardskrifttypeiafsnit"/>
    <w:link w:val="Sidefod"/>
    <w:uiPriority w:val="99"/>
    <w:rsid w:val="00E618BF"/>
  </w:style>
  <w:style w:type="paragraph" w:styleId="Ingenafstand">
    <w:name w:val="No Spacing"/>
    <w:uiPriority w:val="1"/>
    <w:qFormat/>
    <w:rsid w:val="00FC693F"/>
    <w:pPr>
      <w:spacing w:after="0" w:line="240" w:lineRule="auto"/>
    </w:pPr>
  </w:style>
  <w:style w:type="character" w:styleId="Overskrift1Tegn" w:customStyle="1">
    <w:name w:val="Overskrift 1 Tegn"/>
    <w:basedOn w:val="Standardskrifttypeiafsnit"/>
    <w:link w:val="Overskrift1"/>
    <w:uiPriority w:val="9"/>
    <w:rsid w:val="00FC693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Overskrift2Tegn" w:customStyle="1">
    <w:name w:val="Overskrift 2 Tegn"/>
    <w:basedOn w:val="Standardskrifttypeiafsnit"/>
    <w:link w:val="Overskrift2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Overskrift3Tegn" w:customStyle="1">
    <w:name w:val="Overskrift 3 Tegn"/>
    <w:basedOn w:val="Standardskrifttypeiafsnit"/>
    <w:link w:val="Overskrift3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itel">
    <w:name w:val="Title"/>
    <w:basedOn w:val="Normal"/>
    <w:next w:val="Normal"/>
    <w:link w:val="TitelTegn"/>
    <w:uiPriority w:val="10"/>
    <w:qFormat/>
    <w:rsid w:val="00FC693F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elTegn" w:customStyle="1">
    <w:name w:val="Titel Tegn"/>
    <w:basedOn w:val="Standardskrifttypeiafsnit"/>
    <w:link w:val="Titel"/>
    <w:uiPriority w:val="10"/>
    <w:rsid w:val="00FC693F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FC693F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UndertitelTegn" w:customStyle="1">
    <w:name w:val="Undertitel Tegn"/>
    <w:basedOn w:val="Standardskrifttypeiafsnit"/>
    <w:link w:val="Undertitel"/>
    <w:uiPriority w:val="11"/>
    <w:rsid w:val="00FC693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Listeafsnit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unhideWhenUsed/>
    <w:rsid w:val="00AA1D8D"/>
    <w:pPr>
      <w:spacing w:after="120"/>
    </w:pPr>
  </w:style>
  <w:style w:type="character" w:styleId="BrdtekstTegn" w:customStyle="1">
    <w:name w:val="Brødtekst Tegn"/>
    <w:basedOn w:val="Standardskrifttypeiafsnit"/>
    <w:link w:val="Brdtekst"/>
    <w:uiPriority w:val="99"/>
    <w:rsid w:val="00AA1D8D"/>
  </w:style>
  <w:style w:type="paragraph" w:styleId="Brdtekst2">
    <w:name w:val="Body Text 2"/>
    <w:basedOn w:val="Normal"/>
    <w:link w:val="Brdtekst2Tegn"/>
    <w:uiPriority w:val="99"/>
    <w:unhideWhenUsed/>
    <w:rsid w:val="00AA1D8D"/>
    <w:pPr>
      <w:spacing w:after="120" w:line="480" w:lineRule="auto"/>
    </w:pPr>
  </w:style>
  <w:style w:type="character" w:styleId="Brdtekst2Tegn" w:customStyle="1">
    <w:name w:val="Brødtekst 2 Tegn"/>
    <w:basedOn w:val="Standardskrifttypeiafsnit"/>
    <w:link w:val="Brdtekst2"/>
    <w:uiPriority w:val="99"/>
    <w:rsid w:val="00AA1D8D"/>
  </w:style>
  <w:style w:type="paragraph" w:styleId="Brdtekst3">
    <w:name w:val="Body Text 3"/>
    <w:basedOn w:val="Normal"/>
    <w:link w:val="Brdtekst3Tegn"/>
    <w:uiPriority w:val="99"/>
    <w:unhideWhenUsed/>
    <w:rsid w:val="00AA1D8D"/>
    <w:pPr>
      <w:spacing w:after="120"/>
    </w:pPr>
    <w:rPr>
      <w:sz w:val="16"/>
      <w:szCs w:val="16"/>
    </w:rPr>
  </w:style>
  <w:style w:type="character" w:styleId="Brdtekst3Tegn" w:customStyle="1">
    <w:name w:val="Brødtekst 3 Tegn"/>
    <w:basedOn w:val="Standardskrifttypeiafsnit"/>
    <w:link w:val="Brdtekst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Opstilling-punkttegn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Opstilling-punkttegn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Opstilling-punkttegn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Opstilling-talellerbogst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Opstilling-talellerbogst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Opstilling-talellerbogst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Opstilling-forts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Opstilling-forts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Opstilling-forts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tekst">
    <w:name w:val="macro"/>
    <w:link w:val="MakrotekstTeg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krotekstTegn" w:customStyle="1">
    <w:name w:val="Makrotekst Tegn"/>
    <w:basedOn w:val="Standardskrifttypeiafsnit"/>
    <w:link w:val="Makrotekst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ormal"/>
    <w:next w:val="Normal"/>
    <w:link w:val="CitatTegn"/>
    <w:uiPriority w:val="29"/>
    <w:qFormat/>
    <w:rsid w:val="00FC693F"/>
    <w:rPr>
      <w:i/>
      <w:iCs/>
      <w:color w:val="000000" w:themeColor="text1"/>
    </w:rPr>
  </w:style>
  <w:style w:type="character" w:styleId="CitatTegn" w:customStyle="1">
    <w:name w:val="Citat Tegn"/>
    <w:basedOn w:val="Standardskrifttypeiafsnit"/>
    <w:link w:val="Citat"/>
    <w:uiPriority w:val="29"/>
    <w:rsid w:val="00FC693F"/>
    <w:rPr>
      <w:i/>
      <w:iCs/>
      <w:color w:val="000000" w:themeColor="text1"/>
    </w:rPr>
  </w:style>
  <w:style w:type="character" w:styleId="Overskrift4Tegn" w:customStyle="1">
    <w:name w:val="Overskrift 4 Tegn"/>
    <w:basedOn w:val="Standardskrifttypeiafsnit"/>
    <w:link w:val="Overskrift4"/>
    <w:uiPriority w:val="9"/>
    <w:semiHidden/>
    <w:rsid w:val="00FC693F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Overskrift5Tegn" w:customStyle="1">
    <w:name w:val="Overskrift 5 Tegn"/>
    <w:basedOn w:val="Standardskrifttypeiafsnit"/>
    <w:link w:val="Overskrift5"/>
    <w:uiPriority w:val="9"/>
    <w:semiHidden/>
    <w:rsid w:val="00FC693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Overskrift6Tegn" w:customStyle="1">
    <w:name w:val="Overskrift 6 Tegn"/>
    <w:basedOn w:val="Standardskrifttypeiafsnit"/>
    <w:link w:val="Overskrift6"/>
    <w:uiPriority w:val="9"/>
    <w:semiHidden/>
    <w:rsid w:val="00FC693F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Overskrift7Tegn" w:customStyle="1">
    <w:name w:val="Overskrift 7 Tegn"/>
    <w:basedOn w:val="Standardskrifttypeiafsnit"/>
    <w:link w:val="Overskrift7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Overskrift8Tegn" w:customStyle="1">
    <w:name w:val="Overskrift 8 Tegn"/>
    <w:basedOn w:val="Standardskrifttypeiafsnit"/>
    <w:link w:val="Overskrift8"/>
    <w:uiPriority w:val="9"/>
    <w:semiHidden/>
    <w:rsid w:val="00FC693F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Overskrift9Tegn" w:customStyle="1">
    <w:name w:val="Overskrift 9 Tegn"/>
    <w:basedOn w:val="Standardskrifttypeiafsnit"/>
    <w:link w:val="Overskrift9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Billedtekst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k">
    <w:name w:val="Strong"/>
    <w:basedOn w:val="Standardskrifttypeiafsnit"/>
    <w:uiPriority w:val="22"/>
    <w:qFormat/>
    <w:rsid w:val="00FC693F"/>
    <w:rPr>
      <w:b/>
      <w:bCs/>
    </w:rPr>
  </w:style>
  <w:style w:type="character" w:styleId="Fremhv">
    <w:name w:val="Emphasis"/>
    <w:basedOn w:val="Standardskrifttypeiafsnit"/>
    <w:uiPriority w:val="20"/>
    <w:qFormat/>
    <w:rsid w:val="00FC693F"/>
    <w:rPr>
      <w:i/>
      <w:iCs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FC693F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StrktcitatTegn" w:customStyle="1">
    <w:name w:val="Stærkt citat Tegn"/>
    <w:basedOn w:val="Standardskrifttypeiafsnit"/>
    <w:link w:val="Strktcitat"/>
    <w:uiPriority w:val="30"/>
    <w:rsid w:val="00FC693F"/>
    <w:rPr>
      <w:b/>
      <w:bCs/>
      <w:i/>
      <w:iCs/>
      <w:color w:val="4F81BD" w:themeColor="accent1"/>
    </w:rPr>
  </w:style>
  <w:style w:type="character" w:styleId="Svagfremhvning">
    <w:name w:val="Subtle Emphasis"/>
    <w:basedOn w:val="Standardskrifttypeiafsnit"/>
    <w:uiPriority w:val="19"/>
    <w:qFormat/>
    <w:rsid w:val="00FC693F"/>
    <w:rPr>
      <w:i/>
      <w:iCs/>
      <w:color w:val="808080" w:themeColor="text1" w:themeTint="7F"/>
    </w:rPr>
  </w:style>
  <w:style w:type="character" w:styleId="Kraftigfremhvning">
    <w:name w:val="Intense Emphasis"/>
    <w:basedOn w:val="Standardskrifttypeiafsnit"/>
    <w:uiPriority w:val="21"/>
    <w:qFormat/>
    <w:rsid w:val="00FC693F"/>
    <w:rPr>
      <w:b/>
      <w:bCs/>
      <w:i/>
      <w:iCs/>
      <w:color w:val="4F81BD" w:themeColor="accent1"/>
    </w:rPr>
  </w:style>
  <w:style w:type="character" w:styleId="Svaghenvisning">
    <w:name w:val="Subtle Reference"/>
    <w:basedOn w:val="Standardskrifttypeiafsnit"/>
    <w:uiPriority w:val="31"/>
    <w:qFormat/>
    <w:rsid w:val="00FC693F"/>
    <w:rPr>
      <w:smallCaps/>
      <w:color w:val="C0504D" w:themeColor="accent2"/>
      <w:u w:val="single"/>
    </w:rPr>
  </w:style>
  <w:style w:type="character" w:styleId="Kraftighenvisning">
    <w:name w:val="Intense Reference"/>
    <w:basedOn w:val="Standardskrifttypeiafsni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genstitel">
    <w:name w:val="Book Title"/>
    <w:basedOn w:val="Standardskrifttypeiafsnit"/>
    <w:uiPriority w:val="33"/>
    <w:qFormat/>
    <w:rsid w:val="00FC693F"/>
    <w:rPr>
      <w:b/>
      <w:bCs/>
      <w:smallCaps/>
      <w:spacing w:val="5"/>
    </w:rPr>
  </w:style>
  <w:style w:type="paragraph" w:styleId="Overskrift">
    <w:name w:val="TOC Heading"/>
    <w:basedOn w:val="Overskrift1"/>
    <w:next w:val="Normal"/>
    <w:uiPriority w:val="39"/>
    <w:semiHidden/>
    <w:unhideWhenUsed/>
    <w:qFormat/>
    <w:rsid w:val="00FC693F"/>
    <w:pPr>
      <w:outlineLvl w:val="9"/>
    </w:pPr>
  </w:style>
  <w:style w:type="table" w:styleId="Tabel-Gitter">
    <w:name w:val="Table Grid"/>
    <w:basedOn w:val="Tabel-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ysskygge">
    <w:name w:val="Light Shading"/>
    <w:basedOn w:val="Tabel-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-farve1">
    <w:name w:val="Light Shading Accent 1"/>
    <w:basedOn w:val="Tabel-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-fremhvningsfarve2">
    <w:name w:val="Light Shading Accent 2"/>
    <w:basedOn w:val="Tabel-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-fremhvningsfarve3">
    <w:name w:val="Light Shading Accent 3"/>
    <w:basedOn w:val="Tabel-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ygge-fremhvningsfarve4">
    <w:name w:val="Light Shading Accent 4"/>
    <w:basedOn w:val="Tabel-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ygge-fremhvningsfarve5">
    <w:name w:val="Light Shading Accent 5"/>
    <w:basedOn w:val="Tabel-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-fremhvningsfarve6">
    <w:name w:val="Light Shading Accent 6"/>
    <w:basedOn w:val="Tabel-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liste">
    <w:name w:val="Light List"/>
    <w:basedOn w:val="Tabel-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ysliste-farve1">
    <w:name w:val="Light List Accent 1"/>
    <w:basedOn w:val="Tabel-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ysliste-fremhvningsfarve2">
    <w:name w:val="Light List Accent 2"/>
    <w:basedOn w:val="Tabel-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ysliste-fremhvningsfarve3">
    <w:name w:val="Light List Accent 3"/>
    <w:basedOn w:val="Tabel-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ysliste-fremhvningsfarve4">
    <w:name w:val="Light List Accent 4"/>
    <w:basedOn w:val="Tabel-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ysliste-fremhvningsfarve5">
    <w:name w:val="Light List Accent 5"/>
    <w:basedOn w:val="Tabel-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ysliste-fremhvningsfarve6">
    <w:name w:val="Light List Accent 6"/>
    <w:basedOn w:val="Tabel-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ystgitter">
    <w:name w:val="Light Grid"/>
    <w:basedOn w:val="Tabel-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ystgitter-farve1">
    <w:name w:val="Light Grid Accent 1"/>
    <w:basedOn w:val="Tabel-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ystgitter-fremhvningsfarve2">
    <w:name w:val="Light Grid Accent 2"/>
    <w:basedOn w:val="Tabel-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ystgitter-fremhvningsfarve3">
    <w:name w:val="Light Grid Accent 3"/>
    <w:basedOn w:val="Tabel-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ystgitter-fremhvningsfarve4">
    <w:name w:val="Light Grid Accent 4"/>
    <w:basedOn w:val="Tabel-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ystgitter-fremhvningsfarve5">
    <w:name w:val="Light Grid Accent 5"/>
    <w:basedOn w:val="Tabel-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ystgitter-fremhvningsfarve6">
    <w:name w:val="Light Grid Accent 6"/>
    <w:basedOn w:val="Tabel-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kygge1">
    <w:name w:val="Medium Shading 1"/>
    <w:basedOn w:val="Tabel-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kygge1-farve1">
    <w:name w:val="Medium Shading 1 Accent 1"/>
    <w:basedOn w:val="Tabel-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kygge1-fremhvningsfarve2">
    <w:name w:val="Medium Shading 1 Accent 2"/>
    <w:basedOn w:val="Tabel-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kygge1-fremhvningsfarve3">
    <w:name w:val="Medium Shading 1 Accent 3"/>
    <w:basedOn w:val="Tabel-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kygge1-fremhvningsfarve4">
    <w:name w:val="Medium Shading 1 Accent 4"/>
    <w:basedOn w:val="Tabel-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kygge1-fremhvningsfarve5">
    <w:name w:val="Medium Shading 1 Accent 5"/>
    <w:basedOn w:val="Tabel-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kygge1-fremhvningsfarve6">
    <w:name w:val="Medium Shading 1 Accent 6"/>
    <w:basedOn w:val="Tabel-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kygge2">
    <w:name w:val="Medium Shading 2"/>
    <w:basedOn w:val="Tabel-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kygge2-farve1">
    <w:name w:val="Medium Shading 2 Accent 1"/>
    <w:basedOn w:val="Tabel-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kygge2-fremhvningsfarve2">
    <w:name w:val="Medium Shading 2 Accent 2"/>
    <w:basedOn w:val="Tabel-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kygge2-fremhvningsfarve3">
    <w:name w:val="Medium Shading 2 Accent 3"/>
    <w:basedOn w:val="Tabel-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kygge2-fremhvningsfarve4">
    <w:name w:val="Medium Shading 2 Accent 4"/>
    <w:basedOn w:val="Tabel-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kygge2-fremhvningsfarve5">
    <w:name w:val="Medium Shading 2 Accent 5"/>
    <w:basedOn w:val="Tabel-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kygge2-fremhvningsfarve6">
    <w:name w:val="Medium Shading 2 Accent 6"/>
    <w:basedOn w:val="Tabel-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e1">
    <w:name w:val="Medium List 1"/>
    <w:basedOn w:val="Tabel-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e1-farve1">
    <w:name w:val="Medium List 1 Accent 1"/>
    <w:basedOn w:val="Tabel-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e1-fremhvningsfarve2">
    <w:name w:val="Medium List 1 Accent 2"/>
    <w:basedOn w:val="Tabel-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e1-fremhvningsfarve3">
    <w:name w:val="Medium List 1 Accent 3"/>
    <w:basedOn w:val="Tabel-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e1-fremhvningsfarve4">
    <w:name w:val="Medium List 1 Accent 4"/>
    <w:basedOn w:val="Tabel-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e1-fremhvningsfarve5">
    <w:name w:val="Medium List 1 Accent 5"/>
    <w:basedOn w:val="Tabel-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e1-fremhvningsfarve6">
    <w:name w:val="Medium List 1 Accent 6"/>
    <w:basedOn w:val="Tabel-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e2">
    <w:name w:val="Medium List 2"/>
    <w:basedOn w:val="Tabel-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e2-fremhvningsfarve1">
    <w:name w:val="Medium List 2 Accent 1"/>
    <w:basedOn w:val="Tabel-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e2-fremhvningsfarve2">
    <w:name w:val="Medium List 2 Accent 2"/>
    <w:basedOn w:val="Tabel-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e2-fremhvningsfarve3">
    <w:name w:val="Medium List 2 Accent 3"/>
    <w:basedOn w:val="Tabel-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e2-fremhvningsfarve4">
    <w:name w:val="Medium List 2 Accent 4"/>
    <w:basedOn w:val="Tabel-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e2-fremhvningsfarve5">
    <w:name w:val="Medium List 2 Accent 5"/>
    <w:basedOn w:val="Tabel-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e2-fremhvningsfarve6">
    <w:name w:val="Medium List 2 Accent 6"/>
    <w:basedOn w:val="Tabel-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itter1">
    <w:name w:val="Medium Grid 1"/>
    <w:basedOn w:val="Tabel-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itter1-fremhvningsfarve1">
    <w:name w:val="Medium Grid 1 Accent 1"/>
    <w:basedOn w:val="Tabel-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itter1-fremhvningsfarve2">
    <w:name w:val="Medium Grid 1 Accent 2"/>
    <w:basedOn w:val="Tabel-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itter1-fremhvningsfarve3">
    <w:name w:val="Medium Grid 1 Accent 3"/>
    <w:basedOn w:val="Tabel-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itter1-fremhvningsfarve4">
    <w:name w:val="Medium Grid 1 Accent 4"/>
    <w:basedOn w:val="Tabel-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itter1-fremhvningsfarve5">
    <w:name w:val="Medium Grid 1 Accent 5"/>
    <w:basedOn w:val="Tabel-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itter1-fremhvningsfarve6">
    <w:name w:val="Medium Grid 1 Accent 6"/>
    <w:basedOn w:val="Tabel-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itter2">
    <w:name w:val="Medium Grid 2"/>
    <w:basedOn w:val="Tabel-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itter2-fremhvningsfarve1">
    <w:name w:val="Medium Grid 2 Accent 1"/>
    <w:basedOn w:val="Tabel-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itter2-fremhvningsfarve2">
    <w:name w:val="Medium Grid 2 Accent 2"/>
    <w:basedOn w:val="Tabel-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itter2-fremhvningsfarve3">
    <w:name w:val="Medium Grid 2 Accent 3"/>
    <w:basedOn w:val="Tabel-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itter2-fremhvningsfarve4">
    <w:name w:val="Medium Grid 2 Accent 4"/>
    <w:basedOn w:val="Tabel-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itter2-fremhvningsfarve5">
    <w:name w:val="Medium Grid 2 Accent 5"/>
    <w:basedOn w:val="Tabel-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itter2-fremhvningsfarve6">
    <w:name w:val="Medium Grid 2 Accent 6"/>
    <w:basedOn w:val="Tabel-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itter3">
    <w:name w:val="Medium Grid 3"/>
    <w:basedOn w:val="Tabel-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itter3-fremhvningsfarve1">
    <w:name w:val="Medium Grid 3 Accent 1"/>
    <w:basedOn w:val="Tabel-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itter3-fremhvningsfarve2">
    <w:name w:val="Medium Grid 3 Accent 2"/>
    <w:basedOn w:val="Tabel-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itter3-fremhvningsfarve3">
    <w:name w:val="Medium Grid 3 Accent 3"/>
    <w:basedOn w:val="Tabel-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itter3-fremhvningsfarve4">
    <w:name w:val="Medium Grid 3 Accent 4"/>
    <w:basedOn w:val="Tabel-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itter3-fremhvningsfarve5">
    <w:name w:val="Medium Grid 3 Accent 5"/>
    <w:basedOn w:val="Tabel-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itter3-fremhvningsfarve6">
    <w:name w:val="Medium Grid 3 Accent 6"/>
    <w:basedOn w:val="Tabel-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Mrkliste">
    <w:name w:val="Dark List"/>
    <w:basedOn w:val="Tabel-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-fremhvningsfarve1">
    <w:name w:val="Dark List Accent 1"/>
    <w:basedOn w:val="Tabel-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-fremhvningsfarve2">
    <w:name w:val="Dark List Accent 2"/>
    <w:basedOn w:val="Tabel-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-fremhvningsfarve3">
    <w:name w:val="Dark List Accent 3"/>
    <w:basedOn w:val="Tabel-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-fremhvningsfarve4">
    <w:name w:val="Dark List Accent 4"/>
    <w:basedOn w:val="Tabel-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-fremhvningsfarve5">
    <w:name w:val="Dark List Accent 5"/>
    <w:basedOn w:val="Tabel-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-fremhvningsfarve6">
    <w:name w:val="Dark List Accent 6"/>
    <w:basedOn w:val="Tabel-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vetskygge">
    <w:name w:val="Colorful Shading"/>
    <w:basedOn w:val="Tabel-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vetskygge-fremhvningsfarve1">
    <w:name w:val="Colorful Shading Accent 1"/>
    <w:basedOn w:val="Tabel-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vetskygge-fremhvningsfarve2">
    <w:name w:val="Colorful Shading Accent 2"/>
    <w:basedOn w:val="Tabel-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vetskygge-fremhvningsfarve3">
    <w:name w:val="Colorful Shading Accent 3"/>
    <w:basedOn w:val="Tabel-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vetskygge-fremhvningsfarve4">
    <w:name w:val="Colorful Shading Accent 4"/>
    <w:basedOn w:val="Tabel-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vetskygge-fremhvningsfarve5">
    <w:name w:val="Colorful Shading Accent 5"/>
    <w:basedOn w:val="Tabel-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vetskygge-fremhvningsfarve6">
    <w:name w:val="Colorful Shading Accent 6"/>
    <w:basedOn w:val="Tabel-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vetliste">
    <w:name w:val="Colorful List"/>
    <w:basedOn w:val="Tabel-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vetliste-fremhvningsfarve1">
    <w:name w:val="Colorful List Accent 1"/>
    <w:basedOn w:val="Tabel-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vetliste-fremhvningsfarve2">
    <w:name w:val="Colorful List Accent 2"/>
    <w:basedOn w:val="Tabel-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vetliste-fremhvningsfarve3">
    <w:name w:val="Colorful List Accent 3"/>
    <w:basedOn w:val="Tabel-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vetliste-fremhvningsfarve4">
    <w:name w:val="Colorful List Accent 4"/>
    <w:basedOn w:val="Tabel-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vetliste-fremhvningsfarve5">
    <w:name w:val="Colorful List Accent 5"/>
    <w:basedOn w:val="Tabel-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vetliste-fremhvningsfarve6">
    <w:name w:val="Colorful List Accent 6"/>
    <w:basedOn w:val="Tabel-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vetgitter">
    <w:name w:val="Colorful Grid"/>
    <w:basedOn w:val="Tabel-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vetgitter-fremhvningsfarve1">
    <w:name w:val="Colorful Grid Accent 1"/>
    <w:basedOn w:val="Tabel-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vetgitter-fremhvningsfarve2">
    <w:name w:val="Colorful Grid Accent 2"/>
    <w:basedOn w:val="Tabel-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vetgitter-fremhvningsfarve3">
    <w:name w:val="Colorful Grid Accent 3"/>
    <w:basedOn w:val="Tabel-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vetgitter-fremhvningsfarve4">
    <w:name w:val="Colorful Grid Accent 4"/>
    <w:basedOn w:val="Tabel-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vetgitter-fremhvningsfarve5">
    <w:name w:val="Colorful Grid Accent 5"/>
    <w:basedOn w:val="Tabel-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vetgitter-fremhvningsfarve6">
    <w:name w:val="Colorful Grid Accent 6"/>
    <w:basedOn w:val="Tabel-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ntTable" Target="fontTable.xml" Id="rId6" /><Relationship Type="http://schemas.openxmlformats.org/officeDocument/2006/relationships/webSettings" Target="webSettings.xml" Id="rId5" /><Relationship Type="http://schemas.openxmlformats.org/officeDocument/2006/relationships/customXml" Target="../customXml/item4.xml" Id="rId10" /><Relationship Type="http://schemas.openxmlformats.org/officeDocument/2006/relationships/settings" Target="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ECF58F-9711-41F8-B2F7-DC09DA7DC0E5}"/>
</file>

<file path=customXml/itemProps3.xml><?xml version="1.0" encoding="utf-8"?>
<ds:datastoreItem xmlns:ds="http://schemas.openxmlformats.org/officeDocument/2006/customXml" ds:itemID="{48410500-88EC-45C6-8320-AD9B16AC8ED5}"/>
</file>

<file path=customXml/itemProps4.xml><?xml version="1.0" encoding="utf-8"?>
<ds:datastoreItem xmlns:ds="http://schemas.openxmlformats.org/officeDocument/2006/customXml" ds:itemID="{F954FE38-0C7D-47BE-85DA-5613E5A1084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python-docx</dc:creator>
  <keywords/>
  <dc:description>generated by python-docx</dc:description>
  <lastModifiedBy>Kristine Hundrup</lastModifiedBy>
  <revision>4</revision>
  <dcterms:created xsi:type="dcterms:W3CDTF">2025-10-20T12:52:00.0000000Z</dcterms:created>
  <dcterms:modified xsi:type="dcterms:W3CDTF">2026-05-29T13:20:18.4635674Z</dcterms:modified>
  <category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